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788" w:rsidRPr="002426DC" w:rsidRDefault="0049661E">
      <w:pPr>
        <w:spacing w:after="0" w:line="408" w:lineRule="auto"/>
        <w:ind w:left="120"/>
        <w:jc w:val="center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D0788" w:rsidRPr="002426DC" w:rsidRDefault="009D0788">
      <w:pPr>
        <w:spacing w:after="0" w:line="408" w:lineRule="auto"/>
        <w:ind w:left="120"/>
        <w:jc w:val="center"/>
        <w:rPr>
          <w:lang w:val="ru-RU"/>
        </w:rPr>
      </w:pPr>
    </w:p>
    <w:p w:rsidR="009D0788" w:rsidRPr="002426DC" w:rsidRDefault="009D0788">
      <w:pPr>
        <w:spacing w:after="0" w:line="408" w:lineRule="auto"/>
        <w:ind w:left="120"/>
        <w:jc w:val="center"/>
        <w:rPr>
          <w:lang w:val="ru-RU"/>
        </w:rPr>
      </w:pPr>
    </w:p>
    <w:p w:rsidR="009D0788" w:rsidRPr="002426DC" w:rsidRDefault="0049661E">
      <w:pPr>
        <w:spacing w:after="0" w:line="408" w:lineRule="auto"/>
        <w:ind w:left="120"/>
        <w:jc w:val="center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Усениновская средняя общеобразовательная школа</w:t>
      </w:r>
    </w:p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Pr="002426DC" w:rsidRDefault="009D0788" w:rsidP="002426DC">
      <w:pPr>
        <w:spacing w:after="0"/>
        <w:rPr>
          <w:lang w:val="ru-RU"/>
        </w:rPr>
      </w:pPr>
    </w:p>
    <w:p w:rsidR="009D0788" w:rsidRPr="002426DC" w:rsidRDefault="009D0788">
      <w:pPr>
        <w:spacing w:after="0"/>
        <w:ind w:left="120"/>
        <w:rPr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2"/>
        <w:gridCol w:w="4789"/>
      </w:tblGrid>
      <w:tr w:rsidR="002426DC" w:rsidRPr="00305C9E" w:rsidTr="00DC096C">
        <w:tc>
          <w:tcPr>
            <w:tcW w:w="4814" w:type="dxa"/>
          </w:tcPr>
          <w:p w:rsidR="002426DC" w:rsidRPr="00305C9E" w:rsidRDefault="002426DC" w:rsidP="00DC096C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РАССМОТРЕНО</w:t>
            </w:r>
          </w:p>
          <w:p w:rsidR="002426DC" w:rsidRPr="00305C9E" w:rsidRDefault="002426DC" w:rsidP="00DC096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</w:p>
          <w:p w:rsidR="002426DC" w:rsidRPr="00305C9E" w:rsidRDefault="002426DC" w:rsidP="00DC096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2426DC" w:rsidRPr="00305C9E" w:rsidRDefault="002426DC" w:rsidP="00DC096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Протокол № 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 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4815" w:type="dxa"/>
          </w:tcPr>
          <w:p w:rsidR="002426DC" w:rsidRPr="00305C9E" w:rsidRDefault="002426DC" w:rsidP="00DC096C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УТВЕРЖДЕНО</w:t>
            </w:r>
          </w:p>
          <w:p w:rsidR="002426DC" w:rsidRPr="00305C9E" w:rsidRDefault="002426DC" w:rsidP="00DC096C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2426DC" w:rsidRPr="00305C9E" w:rsidRDefault="002426DC" w:rsidP="00DC096C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_______________  О.В. Фадеева</w:t>
            </w:r>
          </w:p>
          <w:p w:rsidR="002426DC" w:rsidRPr="00305C9E" w:rsidRDefault="002426DC" w:rsidP="00DC096C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126 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>01.09.2025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</w:tbl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Pr="002426DC" w:rsidRDefault="0049661E">
      <w:pPr>
        <w:spacing w:after="0" w:line="408" w:lineRule="auto"/>
        <w:ind w:left="120"/>
        <w:jc w:val="center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D0788" w:rsidRPr="002426DC" w:rsidRDefault="0049661E">
      <w:pPr>
        <w:spacing w:after="0" w:line="408" w:lineRule="auto"/>
        <w:ind w:left="120"/>
        <w:jc w:val="center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9335464)</w:t>
      </w:r>
    </w:p>
    <w:p w:rsidR="009D0788" w:rsidRPr="002426DC" w:rsidRDefault="009D0788">
      <w:pPr>
        <w:spacing w:after="0"/>
        <w:ind w:left="120"/>
        <w:jc w:val="center"/>
        <w:rPr>
          <w:lang w:val="ru-RU"/>
        </w:rPr>
      </w:pPr>
    </w:p>
    <w:p w:rsidR="009D0788" w:rsidRPr="002426DC" w:rsidRDefault="0049661E">
      <w:pPr>
        <w:spacing w:after="0" w:line="408" w:lineRule="auto"/>
        <w:ind w:left="120"/>
        <w:jc w:val="center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2426DC">
        <w:rPr>
          <w:rFonts w:ascii="Times New Roman" w:hAnsi="Times New Roman"/>
          <w:b/>
          <w:color w:val="000000"/>
          <w:sz w:val="28"/>
          <w:lang w:val="ru-RU"/>
        </w:rPr>
        <w:t>курса «Геометрия»</w:t>
      </w:r>
    </w:p>
    <w:p w:rsidR="009D0788" w:rsidRDefault="0049661E">
      <w:pPr>
        <w:spacing w:after="0" w:line="408" w:lineRule="auto"/>
        <w:ind w:left="120"/>
        <w:jc w:val="center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  <w:r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 xml:space="preserve"> задержкой психического развития</w:t>
      </w:r>
    </w:p>
    <w:p w:rsidR="009D0788" w:rsidRPr="002426DC" w:rsidRDefault="009D0788">
      <w:pPr>
        <w:spacing w:after="0"/>
        <w:ind w:left="120"/>
        <w:jc w:val="center"/>
        <w:rPr>
          <w:lang w:val="ru-RU"/>
        </w:rPr>
      </w:pPr>
    </w:p>
    <w:p w:rsidR="009D0788" w:rsidRPr="002426DC" w:rsidRDefault="009D0788">
      <w:pPr>
        <w:spacing w:after="0"/>
        <w:ind w:left="120"/>
        <w:jc w:val="center"/>
        <w:rPr>
          <w:lang w:val="ru-RU"/>
        </w:rPr>
      </w:pPr>
    </w:p>
    <w:p w:rsidR="009D0788" w:rsidRPr="002426DC" w:rsidRDefault="009D0788">
      <w:pPr>
        <w:spacing w:after="0"/>
        <w:ind w:left="120"/>
        <w:jc w:val="center"/>
        <w:rPr>
          <w:lang w:val="ru-RU"/>
        </w:rPr>
      </w:pPr>
    </w:p>
    <w:p w:rsidR="009D0788" w:rsidRPr="002426DC" w:rsidRDefault="009D0788">
      <w:pPr>
        <w:spacing w:after="0"/>
        <w:ind w:left="120"/>
        <w:jc w:val="center"/>
        <w:rPr>
          <w:lang w:val="ru-RU"/>
        </w:rPr>
      </w:pPr>
    </w:p>
    <w:p w:rsidR="009D0788" w:rsidRPr="002426DC" w:rsidRDefault="009D0788">
      <w:pPr>
        <w:spacing w:after="0"/>
        <w:ind w:left="120"/>
        <w:jc w:val="center"/>
        <w:rPr>
          <w:lang w:val="ru-RU"/>
        </w:rPr>
      </w:pPr>
    </w:p>
    <w:p w:rsidR="009D0788" w:rsidRPr="002426DC" w:rsidRDefault="009D0788">
      <w:pPr>
        <w:spacing w:after="0"/>
        <w:ind w:left="120"/>
        <w:jc w:val="center"/>
        <w:rPr>
          <w:lang w:val="ru-RU"/>
        </w:rPr>
      </w:pPr>
    </w:p>
    <w:p w:rsidR="009D0788" w:rsidRPr="002426DC" w:rsidRDefault="009D0788">
      <w:pPr>
        <w:spacing w:after="0"/>
        <w:ind w:left="120"/>
        <w:jc w:val="center"/>
        <w:rPr>
          <w:lang w:val="ru-RU"/>
        </w:rPr>
      </w:pPr>
    </w:p>
    <w:p w:rsidR="009D0788" w:rsidRDefault="009D0788">
      <w:pPr>
        <w:spacing w:after="0"/>
        <w:ind w:left="120"/>
        <w:jc w:val="center"/>
        <w:rPr>
          <w:lang w:val="ru-RU"/>
        </w:rPr>
      </w:pPr>
    </w:p>
    <w:p w:rsidR="002426DC" w:rsidRDefault="002426DC">
      <w:pPr>
        <w:spacing w:after="0"/>
        <w:ind w:left="120"/>
        <w:jc w:val="center"/>
        <w:rPr>
          <w:lang w:val="ru-RU"/>
        </w:rPr>
      </w:pPr>
    </w:p>
    <w:p w:rsidR="002426DC" w:rsidRDefault="002426DC">
      <w:pPr>
        <w:spacing w:after="0"/>
        <w:ind w:left="120"/>
        <w:jc w:val="center"/>
        <w:rPr>
          <w:lang w:val="ru-RU"/>
        </w:rPr>
      </w:pPr>
    </w:p>
    <w:p w:rsidR="002426DC" w:rsidRDefault="002426DC">
      <w:pPr>
        <w:spacing w:after="0"/>
        <w:ind w:left="120"/>
        <w:jc w:val="center"/>
        <w:rPr>
          <w:lang w:val="ru-RU"/>
        </w:rPr>
      </w:pPr>
    </w:p>
    <w:p w:rsidR="002426DC" w:rsidRDefault="002426DC">
      <w:pPr>
        <w:spacing w:after="0"/>
        <w:ind w:left="120"/>
        <w:jc w:val="center"/>
        <w:rPr>
          <w:lang w:val="ru-RU"/>
        </w:rPr>
      </w:pPr>
    </w:p>
    <w:p w:rsidR="002426DC" w:rsidRDefault="002426DC">
      <w:pPr>
        <w:spacing w:after="0"/>
        <w:ind w:left="120"/>
        <w:jc w:val="center"/>
        <w:rPr>
          <w:lang w:val="ru-RU"/>
        </w:rPr>
      </w:pPr>
    </w:p>
    <w:p w:rsidR="002426DC" w:rsidRDefault="002426DC">
      <w:pPr>
        <w:spacing w:after="0"/>
        <w:ind w:left="120"/>
        <w:jc w:val="center"/>
        <w:rPr>
          <w:lang w:val="ru-RU"/>
        </w:rPr>
      </w:pPr>
    </w:p>
    <w:p w:rsidR="002426DC" w:rsidRPr="002426DC" w:rsidRDefault="002426DC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426DC">
        <w:rPr>
          <w:rFonts w:ascii="Times New Roman" w:hAnsi="Times New Roman" w:cs="Times New Roman"/>
          <w:sz w:val="28"/>
          <w:szCs w:val="28"/>
          <w:lang w:val="ru-RU"/>
        </w:rPr>
        <w:t>Усениново, 2025</w:t>
      </w:r>
    </w:p>
    <w:p w:rsidR="009D0788" w:rsidRPr="002426DC" w:rsidRDefault="009D0788">
      <w:pPr>
        <w:rPr>
          <w:lang w:val="ru-RU"/>
        </w:rPr>
        <w:sectPr w:rsidR="009D0788" w:rsidRPr="002426DC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5700009"/>
    </w:p>
    <w:bookmarkEnd w:id="0"/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2426DC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2426DC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2426DC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2426DC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bookmarkStart w:id="1" w:name="6c37334c-5fa9-457a-ad76-d36f127aa8c8"/>
      <w:r w:rsidRPr="002426DC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1"/>
    </w:p>
    <w:p w:rsidR="009D0788" w:rsidRPr="002426DC" w:rsidRDefault="009D0788">
      <w:pPr>
        <w:rPr>
          <w:lang w:val="ru-RU"/>
        </w:rPr>
        <w:sectPr w:rsidR="009D0788" w:rsidRPr="002426DC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5700010"/>
    </w:p>
    <w:bookmarkEnd w:id="2"/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Начальные понятия геометрии.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</w:t>
      </w:r>
      <w:r w:rsidRPr="002426DC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</w:t>
      </w:r>
      <w:r w:rsidRPr="002426DC">
        <w:rPr>
          <w:rFonts w:ascii="Times New Roman" w:hAnsi="Times New Roman"/>
          <w:color w:val="000000"/>
          <w:sz w:val="28"/>
          <w:lang w:val="ru-RU"/>
        </w:rPr>
        <w:t>ьный треугольник с углом в 30°.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</w:t>
      </w:r>
      <w:r w:rsidRPr="002426DC">
        <w:rPr>
          <w:rFonts w:ascii="Times New Roman" w:hAnsi="Times New Roman"/>
          <w:color w:val="000000"/>
          <w:sz w:val="28"/>
          <w:lang w:val="ru-RU"/>
        </w:rPr>
        <w:t>ендикуляр к отрезку как геометрические места точек.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Метод удвоения </w:t>
      </w:r>
      <w:r w:rsidRPr="002426DC">
        <w:rPr>
          <w:rFonts w:ascii="Times New Roman" w:hAnsi="Times New Roman"/>
          <w:color w:val="000000"/>
          <w:sz w:val="28"/>
          <w:lang w:val="ru-RU"/>
        </w:rPr>
        <w:t>медианы. Центральная симметрия. Теорема Фалеса и теорема о пропорциональных отрезках.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практических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Теорема Пифагора. </w:t>
      </w:r>
      <w:r w:rsidRPr="002426DC">
        <w:rPr>
          <w:rFonts w:ascii="Times New Roman" w:hAnsi="Times New Roman"/>
          <w:color w:val="000000"/>
          <w:sz w:val="28"/>
          <w:lang w:val="ru-RU"/>
        </w:rPr>
        <w:t>Применение теоремы Пифагора при решении практических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</w:t>
      </w:r>
      <w:r w:rsidRPr="002426DC">
        <w:rPr>
          <w:rFonts w:ascii="Times New Roman" w:hAnsi="Times New Roman"/>
          <w:color w:val="000000"/>
          <w:sz w:val="28"/>
          <w:lang w:val="ru-RU"/>
        </w:rPr>
        <w:t>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Синус, косинус, тангенс углов от 0 до 180°. </w:t>
      </w:r>
      <w:r>
        <w:rPr>
          <w:rFonts w:ascii="Times New Roman" w:hAnsi="Times New Roman"/>
          <w:color w:val="000000"/>
          <w:sz w:val="28"/>
        </w:rPr>
        <w:t>Основное три</w:t>
      </w:r>
      <w:r>
        <w:rPr>
          <w:rFonts w:ascii="Times New Roman" w:hAnsi="Times New Roman"/>
          <w:color w:val="000000"/>
          <w:sz w:val="28"/>
        </w:rPr>
        <w:t xml:space="preserve">гонометрическое тождество. </w:t>
      </w:r>
      <w:r w:rsidRPr="002426DC">
        <w:rPr>
          <w:rFonts w:ascii="Times New Roman" w:hAnsi="Times New Roman"/>
          <w:color w:val="000000"/>
          <w:sz w:val="28"/>
          <w:lang w:val="ru-RU"/>
        </w:rPr>
        <w:t>Формулы приведения.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Теорема о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произведении отрезков хорд, теоремы о произведении отрезков секущих, теорема о квадрате касательной.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</w:t>
      </w:r>
      <w:r w:rsidRPr="002426DC">
        <w:rPr>
          <w:rFonts w:ascii="Times New Roman" w:hAnsi="Times New Roman"/>
          <w:color w:val="000000"/>
          <w:sz w:val="28"/>
          <w:lang w:val="ru-RU"/>
        </w:rPr>
        <w:t>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и прямых. Метод координат и его применение.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</w:t>
      </w:r>
      <w:r w:rsidRPr="002426DC">
        <w:rPr>
          <w:rFonts w:ascii="Times New Roman" w:hAnsi="Times New Roman"/>
          <w:color w:val="000000"/>
          <w:sz w:val="28"/>
          <w:lang w:val="ru-RU"/>
        </w:rPr>
        <w:t>ставления). Параллельный перенос. Поворот.</w:t>
      </w:r>
    </w:p>
    <w:p w:rsidR="009D0788" w:rsidRPr="002426DC" w:rsidRDefault="009D0788">
      <w:pPr>
        <w:rPr>
          <w:lang w:val="ru-RU"/>
        </w:rPr>
        <w:sectPr w:rsidR="009D0788" w:rsidRPr="002426DC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5700007"/>
    </w:p>
    <w:bookmarkEnd w:id="3"/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 w:rsidRPr="002426DC">
        <w:rPr>
          <w:rFonts w:ascii="Times New Roman" w:hAnsi="Times New Roman"/>
          <w:b/>
          <w:color w:val="000000"/>
          <w:sz w:val="28"/>
          <w:lang w:val="ru-RU"/>
        </w:rPr>
        <w:t>ПРОГРАММЫ УЧЕБНОГО КУРСА «ГЕОМЕТРИЯ» НА УРОВНЕ ОСНОВНОГО ОБЩЕГО ОБРАЗОВАНИЯ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курса </w:t>
      </w:r>
      <w:r w:rsidRPr="002426DC">
        <w:rPr>
          <w:rFonts w:ascii="Times New Roman" w:hAnsi="Times New Roman"/>
          <w:color w:val="000000"/>
          <w:sz w:val="28"/>
          <w:lang w:val="ru-RU"/>
        </w:rPr>
        <w:t>«Геометрия» характеризуются: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</w:t>
      </w:r>
      <w:r w:rsidRPr="002426DC">
        <w:rPr>
          <w:rFonts w:ascii="Times New Roman" w:hAnsi="Times New Roman"/>
          <w:color w:val="000000"/>
          <w:sz w:val="28"/>
          <w:lang w:val="ru-RU"/>
        </w:rPr>
        <w:t>ругих науках и прикладных сферах;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</w:t>
      </w:r>
      <w:r w:rsidRPr="002426DC">
        <w:rPr>
          <w:rFonts w:ascii="Times New Roman" w:hAnsi="Times New Roman"/>
          <w:color w:val="000000"/>
          <w:sz w:val="28"/>
          <w:lang w:val="ru-RU"/>
        </w:rPr>
        <w:t>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установкой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</w:t>
      </w:r>
      <w:r w:rsidRPr="002426DC">
        <w:rPr>
          <w:rFonts w:ascii="Times New Roman" w:hAnsi="Times New Roman"/>
          <w:color w:val="000000"/>
          <w:sz w:val="28"/>
          <w:lang w:val="ru-RU"/>
        </w:rPr>
        <w:t>ением индивидуальной траектории образования и жизненных планов с учётом личных интересов и общественных потребностей;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умению видеть математические закономерности в искусстве;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</w:t>
      </w:r>
      <w:r w:rsidRPr="002426DC">
        <w:rPr>
          <w:rFonts w:ascii="Times New Roman" w:hAnsi="Times New Roman"/>
          <w:color w:val="000000"/>
          <w:sz w:val="28"/>
          <w:lang w:val="ru-RU"/>
        </w:rPr>
        <w:t>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</w:t>
      </w:r>
      <w:r w:rsidRPr="002426DC">
        <w:rPr>
          <w:rFonts w:ascii="Times New Roman" w:hAnsi="Times New Roman"/>
          <w:b/>
          <w:color w:val="000000"/>
          <w:sz w:val="28"/>
          <w:lang w:val="ru-RU"/>
        </w:rPr>
        <w:t>еское воспитание, формирование культуры здоровья и эмоционального благополучия: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</w:t>
      </w:r>
      <w:r w:rsidRPr="002426DC">
        <w:rPr>
          <w:rFonts w:ascii="Times New Roman" w:hAnsi="Times New Roman"/>
          <w:color w:val="000000"/>
          <w:sz w:val="28"/>
          <w:lang w:val="ru-RU"/>
        </w:rPr>
        <w:t>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готовностью к действиям в у</w:t>
      </w:r>
      <w:r w:rsidRPr="002426DC">
        <w:rPr>
          <w:rFonts w:ascii="Times New Roman" w:hAnsi="Times New Roman"/>
          <w:color w:val="000000"/>
          <w:sz w:val="28"/>
          <w:lang w:val="ru-RU"/>
        </w:rPr>
        <w:t>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необходимостью в формирова</w:t>
      </w:r>
      <w:r w:rsidRPr="002426DC">
        <w:rPr>
          <w:rFonts w:ascii="Times New Roman" w:hAnsi="Times New Roman"/>
          <w:color w:val="000000"/>
          <w:sz w:val="28"/>
          <w:lang w:val="ru-RU"/>
        </w:rPr>
        <w:t>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</w:t>
      </w:r>
      <w:r w:rsidRPr="002426DC">
        <w:rPr>
          <w:rFonts w:ascii="Times New Roman" w:hAnsi="Times New Roman"/>
          <w:color w:val="000000"/>
          <w:sz w:val="28"/>
          <w:lang w:val="ru-RU"/>
        </w:rPr>
        <w:t>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9D07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Pr="002426DC" w:rsidRDefault="009D07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Pr="002426DC" w:rsidRDefault="009D07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Pr="002426DC" w:rsidRDefault="009D07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Pr="002426DC" w:rsidRDefault="009D07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Default="004966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D0788" w:rsidRPr="002426DC" w:rsidRDefault="004966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</w:t>
      </w:r>
      <w:r w:rsidRPr="002426DC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классификации, основания для обобщения и сравне</w:t>
      </w:r>
      <w:r w:rsidRPr="002426DC">
        <w:rPr>
          <w:rFonts w:ascii="Times New Roman" w:hAnsi="Times New Roman"/>
          <w:color w:val="000000"/>
          <w:sz w:val="28"/>
          <w:lang w:val="ru-RU"/>
        </w:rPr>
        <w:t>ния, критерии проводимого анализа;</w:t>
      </w:r>
    </w:p>
    <w:p w:rsidR="009D0788" w:rsidRPr="002426DC" w:rsidRDefault="004966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D0788" w:rsidRPr="002426DC" w:rsidRDefault="004966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</w:t>
      </w:r>
      <w:r w:rsidRPr="002426DC">
        <w:rPr>
          <w:rFonts w:ascii="Times New Roman" w:hAnsi="Times New Roman"/>
          <w:color w:val="000000"/>
          <w:sz w:val="28"/>
          <w:lang w:val="ru-RU"/>
        </w:rPr>
        <w:t>х и утверждениях, предлагать критерии для выявления закономерностей и противоречий;</w:t>
      </w:r>
    </w:p>
    <w:p w:rsidR="009D0788" w:rsidRPr="002426DC" w:rsidRDefault="004966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D0788" w:rsidRPr="002426DC" w:rsidRDefault="004966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</w:t>
      </w:r>
      <w:r w:rsidRPr="002426DC">
        <w:rPr>
          <w:rFonts w:ascii="Times New Roman" w:hAnsi="Times New Roman"/>
          <w:color w:val="000000"/>
          <w:sz w:val="28"/>
          <w:lang w:val="ru-RU"/>
        </w:rPr>
        <w:t>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D0788" w:rsidRPr="002426DC" w:rsidRDefault="004966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</w:t>
      </w:r>
      <w:r w:rsidRPr="002426DC">
        <w:rPr>
          <w:rFonts w:ascii="Times New Roman" w:hAnsi="Times New Roman"/>
          <w:color w:val="000000"/>
          <w:sz w:val="28"/>
          <w:lang w:val="ru-RU"/>
        </w:rPr>
        <w:t>иантов решения, выбирать наиболее подходящий с учётом самостоятельно выделенных критериев).</w:t>
      </w:r>
    </w:p>
    <w:p w:rsidR="009D0788" w:rsidRDefault="004966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D0788" w:rsidRPr="002426DC" w:rsidRDefault="004966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</w:t>
      </w:r>
      <w:r w:rsidRPr="002426DC">
        <w:rPr>
          <w:rFonts w:ascii="Times New Roman" w:hAnsi="Times New Roman"/>
          <w:color w:val="000000"/>
          <w:sz w:val="28"/>
          <w:lang w:val="ru-RU"/>
        </w:rPr>
        <w:t>тоятельно устанавливать искомое и данное, формировать гипотезу, аргументировать свою позицию, мнение;</w:t>
      </w:r>
    </w:p>
    <w:p w:rsidR="009D0788" w:rsidRPr="002426DC" w:rsidRDefault="004966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</w:t>
      </w:r>
      <w:r w:rsidRPr="002426DC">
        <w:rPr>
          <w:rFonts w:ascii="Times New Roman" w:hAnsi="Times New Roman"/>
          <w:color w:val="000000"/>
          <w:sz w:val="28"/>
          <w:lang w:val="ru-RU"/>
        </w:rPr>
        <w:t>мостей объектов между собой;</w:t>
      </w:r>
    </w:p>
    <w:p w:rsidR="009D0788" w:rsidRPr="002426DC" w:rsidRDefault="004966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D0788" w:rsidRPr="002426DC" w:rsidRDefault="004966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</w:t>
      </w:r>
      <w:r w:rsidRPr="002426DC">
        <w:rPr>
          <w:rFonts w:ascii="Times New Roman" w:hAnsi="Times New Roman"/>
          <w:color w:val="000000"/>
          <w:sz w:val="28"/>
          <w:lang w:val="ru-RU"/>
        </w:rPr>
        <w:t>игать предположения о его развитии в новых условиях.</w:t>
      </w:r>
    </w:p>
    <w:p w:rsidR="009D0788" w:rsidRDefault="004966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D0788" w:rsidRPr="002426DC" w:rsidRDefault="004966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D0788" w:rsidRPr="002426DC" w:rsidRDefault="004966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</w:t>
      </w:r>
      <w:r w:rsidRPr="002426DC">
        <w:rPr>
          <w:rFonts w:ascii="Times New Roman" w:hAnsi="Times New Roman"/>
          <w:color w:val="000000"/>
          <w:sz w:val="28"/>
          <w:lang w:val="ru-RU"/>
        </w:rPr>
        <w:t>и форм представления;</w:t>
      </w:r>
    </w:p>
    <w:p w:rsidR="009D0788" w:rsidRPr="002426DC" w:rsidRDefault="004966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D0788" w:rsidRPr="002426DC" w:rsidRDefault="004966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9D0788" w:rsidRDefault="004966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b/>
          <w:color w:val="000000"/>
          <w:sz w:val="28"/>
        </w:rPr>
        <w:t>оммуникативные универсальные учебные действия:</w:t>
      </w:r>
    </w:p>
    <w:p w:rsidR="009D0788" w:rsidRPr="002426DC" w:rsidRDefault="004966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</w:t>
      </w:r>
      <w:r w:rsidRPr="002426DC">
        <w:rPr>
          <w:rFonts w:ascii="Times New Roman" w:hAnsi="Times New Roman"/>
          <w:color w:val="000000"/>
          <w:sz w:val="28"/>
          <w:lang w:val="ru-RU"/>
        </w:rPr>
        <w:t>нтировать полученный результат;</w:t>
      </w:r>
    </w:p>
    <w:p w:rsidR="009D0788" w:rsidRPr="002426DC" w:rsidRDefault="004966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</w:t>
      </w:r>
      <w:r w:rsidRPr="002426DC">
        <w:rPr>
          <w:rFonts w:ascii="Times New Roman" w:hAnsi="Times New Roman"/>
          <w:color w:val="000000"/>
          <w:sz w:val="28"/>
          <w:lang w:val="ru-RU"/>
        </w:rPr>
        <w:t>чие и сходство позиций, в корректной форме формулировать разногласия, свои возражения;</w:t>
      </w:r>
    </w:p>
    <w:p w:rsidR="009D0788" w:rsidRPr="002426DC" w:rsidRDefault="004966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</w:t>
      </w:r>
      <w:r w:rsidRPr="002426DC">
        <w:rPr>
          <w:rFonts w:ascii="Times New Roman" w:hAnsi="Times New Roman"/>
          <w:color w:val="000000"/>
          <w:sz w:val="28"/>
          <w:lang w:val="ru-RU"/>
        </w:rPr>
        <w:t>ии;</w:t>
      </w:r>
    </w:p>
    <w:p w:rsidR="009D0788" w:rsidRPr="002426DC" w:rsidRDefault="004966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D0788" w:rsidRPr="002426DC" w:rsidRDefault="004966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</w:t>
      </w:r>
      <w:r w:rsidRPr="002426DC">
        <w:rPr>
          <w:rFonts w:ascii="Times New Roman" w:hAnsi="Times New Roman"/>
          <w:color w:val="000000"/>
          <w:sz w:val="28"/>
          <w:lang w:val="ru-RU"/>
        </w:rPr>
        <w:t>процесс и результат работы, обобщать мнения нескольких людей;</w:t>
      </w:r>
    </w:p>
    <w:p w:rsidR="009D0788" w:rsidRPr="002426DC" w:rsidRDefault="004966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</w:t>
      </w:r>
      <w:r w:rsidRPr="002426DC">
        <w:rPr>
          <w:rFonts w:ascii="Times New Roman" w:hAnsi="Times New Roman"/>
          <w:color w:val="000000"/>
          <w:sz w:val="28"/>
          <w:lang w:val="ru-RU"/>
        </w:rPr>
        <w:t>ство своего вклада в общий продукт по критериям, сформулированным участниками взаимодействия.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D0788" w:rsidRPr="002426DC" w:rsidRDefault="004966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</w:t>
      </w:r>
      <w:r w:rsidRPr="002426DC">
        <w:rPr>
          <w:rFonts w:ascii="Times New Roman" w:hAnsi="Times New Roman"/>
          <w:color w:val="000000"/>
          <w:sz w:val="28"/>
          <w:lang w:val="ru-RU"/>
        </w:rPr>
        <w:t>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D0788" w:rsidRDefault="004966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D0788" w:rsidRPr="002426DC" w:rsidRDefault="004966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</w:t>
      </w:r>
      <w:r w:rsidRPr="002426DC">
        <w:rPr>
          <w:rFonts w:ascii="Times New Roman" w:hAnsi="Times New Roman"/>
          <w:color w:val="000000"/>
          <w:sz w:val="28"/>
          <w:lang w:val="ru-RU"/>
        </w:rPr>
        <w:t>кой задачи;</w:t>
      </w:r>
    </w:p>
    <w:p w:rsidR="009D0788" w:rsidRPr="002426DC" w:rsidRDefault="004966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D0788" w:rsidRPr="002426DC" w:rsidRDefault="004966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деятельности поставленной цели и усло</w:t>
      </w:r>
      <w:r w:rsidRPr="002426DC">
        <w:rPr>
          <w:rFonts w:ascii="Times New Roman" w:hAnsi="Times New Roman"/>
          <w:color w:val="000000"/>
          <w:sz w:val="28"/>
          <w:lang w:val="ru-RU"/>
        </w:rPr>
        <w:t>виям, объяснять причины достижения или недостижения цели, находить ошибку, давать оценку приобретённому опыту.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left="120"/>
        <w:jc w:val="both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0788" w:rsidRPr="002426DC" w:rsidRDefault="009D0788">
      <w:pPr>
        <w:spacing w:after="0" w:line="264" w:lineRule="auto"/>
        <w:ind w:left="120"/>
        <w:jc w:val="both"/>
        <w:rPr>
          <w:lang w:val="ru-RU"/>
        </w:rPr>
      </w:pP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bookmarkStart w:id="4" w:name="_Toc124426249"/>
      <w:bookmarkEnd w:id="4"/>
      <w:r w:rsidRPr="002426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426D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</w:t>
      </w:r>
      <w:r w:rsidRPr="002426DC">
        <w:rPr>
          <w:rFonts w:ascii="Times New Roman" w:hAnsi="Times New Roman"/>
          <w:color w:val="000000"/>
          <w:sz w:val="28"/>
          <w:lang w:val="ru-RU"/>
        </w:rPr>
        <w:t>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</w:t>
      </w:r>
      <w:r w:rsidRPr="002426DC">
        <w:rPr>
          <w:rFonts w:ascii="Times New Roman" w:hAnsi="Times New Roman"/>
          <w:color w:val="000000"/>
          <w:sz w:val="28"/>
          <w:lang w:val="ru-RU"/>
        </w:rPr>
        <w:t>ин предметов в реальной жизни, размеров природных объектов. Различать размеры этих объектов по порядку величины.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</w:t>
      </w:r>
      <w:r w:rsidRPr="002426DC">
        <w:rPr>
          <w:rFonts w:ascii="Times New Roman" w:hAnsi="Times New Roman"/>
          <w:color w:val="000000"/>
          <w:sz w:val="28"/>
          <w:lang w:val="ru-RU"/>
        </w:rPr>
        <w:t>гольников при решении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</w:t>
      </w:r>
      <w:r w:rsidRPr="002426DC">
        <w:rPr>
          <w:rFonts w:ascii="Times New Roman" w:hAnsi="Times New Roman"/>
          <w:color w:val="000000"/>
          <w:sz w:val="28"/>
          <w:lang w:val="ru-RU"/>
        </w:rPr>
        <w:t>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2426DC">
        <w:rPr>
          <w:rFonts w:ascii="Times New Roman" w:hAnsi="Times New Roman"/>
          <w:color w:val="000000"/>
          <w:sz w:val="28"/>
          <w:lang w:val="ru-RU"/>
        </w:rPr>
        <w:t>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</w:t>
      </w:r>
      <w:r w:rsidRPr="002426DC">
        <w:rPr>
          <w:rFonts w:ascii="Times New Roman" w:hAnsi="Times New Roman"/>
          <w:color w:val="000000"/>
          <w:sz w:val="28"/>
          <w:lang w:val="ru-RU"/>
        </w:rPr>
        <w:t>ождение углов.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</w:t>
      </w:r>
      <w:r w:rsidRPr="002426DC">
        <w:rPr>
          <w:rFonts w:ascii="Times New Roman" w:hAnsi="Times New Roman"/>
          <w:color w:val="000000"/>
          <w:sz w:val="28"/>
          <w:lang w:val="ru-RU"/>
        </w:rPr>
        <w:t>войствами. Уметь применять эти свойства при решении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Владеть понятием описанной около треугольника окружности, уметь находить её центр. Пользоваться фактами о том, что биссектрисы углов </w:t>
      </w:r>
      <w:r w:rsidRPr="002426DC">
        <w:rPr>
          <w:rFonts w:ascii="Times New Roman" w:hAnsi="Times New Roman"/>
          <w:color w:val="000000"/>
          <w:sz w:val="28"/>
          <w:lang w:val="ru-RU"/>
        </w:rPr>
        <w:lastRenderedPageBreak/>
        <w:t>треугольника пересекаются в одной точке, и о том, что серединные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перпендикуляры к сторонам треугольника пересекаются в одной точке.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Пользоваться простейшими геометрическими неравенс</w:t>
      </w:r>
      <w:r w:rsidRPr="002426DC">
        <w:rPr>
          <w:rFonts w:ascii="Times New Roman" w:hAnsi="Times New Roman"/>
          <w:color w:val="000000"/>
          <w:sz w:val="28"/>
          <w:lang w:val="ru-RU"/>
        </w:rPr>
        <w:t>твами, понимать их практический смысл.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426D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</w:t>
      </w:r>
      <w:r w:rsidRPr="002426DC">
        <w:rPr>
          <w:rFonts w:ascii="Times New Roman" w:hAnsi="Times New Roman"/>
          <w:color w:val="000000"/>
          <w:sz w:val="28"/>
          <w:lang w:val="ru-RU"/>
        </w:rPr>
        <w:t>ьзоваться их свойствами при решении геометрических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</w:t>
      </w:r>
      <w:r w:rsidRPr="002426DC">
        <w:rPr>
          <w:rFonts w:ascii="Times New Roman" w:hAnsi="Times New Roman"/>
          <w:color w:val="000000"/>
          <w:sz w:val="28"/>
          <w:lang w:val="ru-RU"/>
        </w:rPr>
        <w:t>. Пользоваться теоремой Фалеса и теоремой о пропорциональных отрезках, применять их для решения практических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</w:t>
      </w:r>
      <w:r w:rsidRPr="002426DC">
        <w:rPr>
          <w:rFonts w:ascii="Times New Roman" w:hAnsi="Times New Roman"/>
          <w:color w:val="000000"/>
          <w:sz w:val="28"/>
          <w:lang w:val="ru-RU"/>
        </w:rPr>
        <w:t>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</w:t>
      </w:r>
      <w:r w:rsidRPr="002426DC">
        <w:rPr>
          <w:rFonts w:ascii="Times New Roman" w:hAnsi="Times New Roman"/>
          <w:color w:val="000000"/>
          <w:sz w:val="28"/>
          <w:lang w:val="ru-RU"/>
        </w:rPr>
        <w:t>ия практических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Владеть понятиями вписанного и центрального угла, </w:t>
      </w:r>
      <w:r w:rsidRPr="002426DC">
        <w:rPr>
          <w:rFonts w:ascii="Times New Roman" w:hAnsi="Times New Roman"/>
          <w:color w:val="000000"/>
          <w:sz w:val="28"/>
          <w:lang w:val="ru-RU"/>
        </w:rPr>
        <w:t>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Приме</w:t>
      </w:r>
      <w:r w:rsidRPr="002426DC">
        <w:rPr>
          <w:rFonts w:ascii="Times New Roman" w:hAnsi="Times New Roman"/>
          <w:color w:val="000000"/>
          <w:sz w:val="28"/>
          <w:lang w:val="ru-RU"/>
        </w:rPr>
        <w:t>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426D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обучающийся пол</w:t>
      </w:r>
      <w:r w:rsidRPr="002426DC">
        <w:rPr>
          <w:rFonts w:ascii="Times New Roman" w:hAnsi="Times New Roman"/>
          <w:color w:val="000000"/>
          <w:sz w:val="28"/>
          <w:lang w:val="ru-RU"/>
        </w:rPr>
        <w:t>учит следующие предметные результаты: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</w:t>
      </w:r>
      <w:r w:rsidRPr="002426DC">
        <w:rPr>
          <w:rFonts w:ascii="Times New Roman" w:hAnsi="Times New Roman"/>
          <w:color w:val="000000"/>
          <w:sz w:val="28"/>
          <w:lang w:val="ru-RU"/>
        </w:rPr>
        <w:t>х значений.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</w:t>
      </w:r>
      <w:r w:rsidRPr="002426DC">
        <w:rPr>
          <w:rFonts w:ascii="Times New Roman" w:hAnsi="Times New Roman"/>
          <w:color w:val="000000"/>
          <w:sz w:val="28"/>
          <w:lang w:val="ru-RU"/>
        </w:rPr>
        <w:t>ольников»), применять их при решении геометрических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</w:t>
      </w:r>
      <w:r w:rsidRPr="002426DC">
        <w:rPr>
          <w:rFonts w:ascii="Times New Roman" w:hAnsi="Times New Roman"/>
          <w:color w:val="000000"/>
          <w:sz w:val="28"/>
          <w:lang w:val="ru-RU"/>
        </w:rPr>
        <w:t>нять свойства подобия в практических задачах. Уметь приводить примеры подобных фигур в окружающем мире.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</w:t>
      </w:r>
      <w:r w:rsidRPr="002426DC">
        <w:rPr>
          <w:rFonts w:ascii="Times New Roman" w:hAnsi="Times New Roman"/>
          <w:color w:val="000000"/>
          <w:sz w:val="28"/>
          <w:lang w:val="ru-RU"/>
        </w:rPr>
        <w:t>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</w:t>
      </w:r>
      <w:r w:rsidRPr="002426DC">
        <w:rPr>
          <w:rFonts w:ascii="Times New Roman" w:hAnsi="Times New Roman"/>
          <w:color w:val="000000"/>
          <w:sz w:val="28"/>
          <w:lang w:val="ru-RU"/>
        </w:rPr>
        <w:t xml:space="preserve"> задач.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 xml:space="preserve">Находить оси (или центры) симметрии фигур, </w:t>
      </w:r>
      <w:r w:rsidRPr="002426DC">
        <w:rPr>
          <w:rFonts w:ascii="Times New Roman" w:hAnsi="Times New Roman"/>
          <w:color w:val="000000"/>
          <w:sz w:val="28"/>
          <w:lang w:val="ru-RU"/>
        </w:rPr>
        <w:t>применять движения плоскости в простейших случаях.</w:t>
      </w:r>
    </w:p>
    <w:p w:rsidR="009D0788" w:rsidRPr="002426DC" w:rsidRDefault="0049661E">
      <w:pPr>
        <w:spacing w:after="0" w:line="264" w:lineRule="auto"/>
        <w:ind w:firstLine="600"/>
        <w:jc w:val="both"/>
        <w:rPr>
          <w:lang w:val="ru-RU"/>
        </w:rPr>
      </w:pPr>
      <w:r w:rsidRPr="002426DC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</w:t>
      </w:r>
      <w:r w:rsidRPr="002426DC">
        <w:rPr>
          <w:rFonts w:ascii="Times New Roman" w:hAnsi="Times New Roman"/>
          <w:color w:val="000000"/>
          <w:sz w:val="28"/>
          <w:lang w:val="ru-RU"/>
        </w:rPr>
        <w:t>обходимо, калькулятором).</w:t>
      </w:r>
    </w:p>
    <w:p w:rsidR="009D0788" w:rsidRPr="002426DC" w:rsidRDefault="009D0788">
      <w:pPr>
        <w:rPr>
          <w:lang w:val="ru-RU"/>
        </w:rPr>
        <w:sectPr w:rsidR="009D0788" w:rsidRPr="002426DC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5700008"/>
    </w:p>
    <w:p w:rsidR="009D0788" w:rsidRDefault="0049661E">
      <w:pPr>
        <w:spacing w:after="0"/>
        <w:ind w:left="120"/>
      </w:pPr>
      <w:bookmarkStart w:id="6" w:name="block-75700011"/>
      <w:bookmarkEnd w:id="5"/>
      <w:r w:rsidRPr="002426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0788" w:rsidRDefault="004966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98"/>
        <w:gridCol w:w="1843"/>
        <w:gridCol w:w="1912"/>
        <w:gridCol w:w="2814"/>
      </w:tblGrid>
      <w:tr w:rsidR="009D0788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0788" w:rsidRDefault="009D0788">
            <w:pPr>
              <w:spacing w:after="0"/>
              <w:ind w:left="135"/>
            </w:pPr>
          </w:p>
        </w:tc>
      </w:tr>
      <w:tr w:rsidR="009D078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</w:tr>
      <w:tr w:rsidR="009D0788" w:rsidRPr="002426DC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078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D0788" w:rsidRDefault="009D0788"/>
        </w:tc>
      </w:tr>
    </w:tbl>
    <w:p w:rsidR="009D0788" w:rsidRDefault="009D0788">
      <w:pPr>
        <w:sectPr w:rsidR="009D07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788" w:rsidRDefault="004966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4"/>
        <w:gridCol w:w="4669"/>
        <w:gridCol w:w="1531"/>
        <w:gridCol w:w="1843"/>
        <w:gridCol w:w="1912"/>
        <w:gridCol w:w="2826"/>
      </w:tblGrid>
      <w:tr w:rsidR="009D0788">
        <w:trPr>
          <w:trHeight w:val="144"/>
          <w:tblCellSpacing w:w="0" w:type="dxa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0788" w:rsidRDefault="009D0788">
            <w:pPr>
              <w:spacing w:after="0"/>
              <w:ind w:left="135"/>
            </w:pPr>
          </w:p>
        </w:tc>
      </w:tr>
      <w:tr w:rsidR="009D078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</w:tr>
      <w:tr w:rsidR="009D0788" w:rsidRPr="002426DC">
        <w:trPr>
          <w:trHeight w:val="144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площадей треугольников и многоугольных фигур. 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D078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D0788" w:rsidRDefault="009D0788"/>
        </w:tc>
      </w:tr>
    </w:tbl>
    <w:p w:rsidR="009D0788" w:rsidRDefault="009D0788">
      <w:pPr>
        <w:sectPr w:rsidR="009D07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788" w:rsidRDefault="004966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2"/>
        <w:gridCol w:w="4561"/>
        <w:gridCol w:w="1585"/>
        <w:gridCol w:w="1843"/>
        <w:gridCol w:w="1912"/>
        <w:gridCol w:w="2814"/>
      </w:tblGrid>
      <w:tr w:rsidR="009D0788">
        <w:trPr>
          <w:trHeight w:val="144"/>
          <w:tblCellSpacing w:w="0" w:type="dxa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0788" w:rsidRDefault="009D0788">
            <w:pPr>
              <w:spacing w:after="0"/>
              <w:ind w:left="135"/>
            </w:pPr>
          </w:p>
        </w:tc>
      </w:tr>
      <w:tr w:rsidR="009D078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0788" w:rsidRDefault="009D07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0788" w:rsidRDefault="009D0788"/>
        </w:tc>
      </w:tr>
      <w:tr w:rsidR="009D0788" w:rsidRPr="002426DC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9D078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26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078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135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0788" w:rsidRDefault="009D0788"/>
        </w:tc>
      </w:tr>
    </w:tbl>
    <w:p w:rsidR="009D0788" w:rsidRDefault="009D0788">
      <w:pPr>
        <w:sectPr w:rsidR="009D07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0788" w:rsidRPr="002426DC" w:rsidRDefault="0049661E">
      <w:pPr>
        <w:rPr>
          <w:lang w:val="ru-RU"/>
        </w:rPr>
      </w:pPr>
      <w:bookmarkStart w:id="7" w:name="block-75700012"/>
      <w:bookmarkEnd w:id="6"/>
      <w:bookmarkEnd w:id="7"/>
      <w:r w:rsidRPr="002426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 w:rsidRPr="002426DC">
        <w:rPr>
          <w:rFonts w:ascii="Times New Roman" w:hAnsi="Times New Roman"/>
          <w:b/>
          <w:color w:val="000000"/>
          <w:sz w:val="28"/>
          <w:lang w:val="ru-RU"/>
        </w:rPr>
        <w:t>ОСНОВНОЙ ОБРАЗОВАТЕЛЬНОЙ ПРОГРАММЫ</w:t>
      </w:r>
    </w:p>
    <w:p w:rsidR="009D0788" w:rsidRPr="002426DC" w:rsidRDefault="009D0788">
      <w:pPr>
        <w:spacing w:before="199" w:after="199" w:line="336" w:lineRule="auto"/>
        <w:ind w:left="120"/>
        <w:rPr>
          <w:lang w:val="ru-RU"/>
        </w:rPr>
      </w:pPr>
    </w:p>
    <w:p w:rsidR="009D0788" w:rsidRDefault="0049661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D0788" w:rsidRDefault="009D0788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272"/>
              <w:rPr>
                <w:lang w:val="ru-RU"/>
              </w:rPr>
            </w:pP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</w:t>
            </w: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угловые величины. Решать задачи на вычисление длин отрезков и величин углов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ежи к геометрическим задачам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логические рассуждения с использованием геометрических теорем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 углов, которые образует с ними секущая. О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углов в геометрических задачах с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 места точек. Уметь определять би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ссектрису угла и серединный перпендикуляр к отрезку как геометрические места точек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вные геометрические построения с помощью циркуля и линейки</w:t>
            </w:r>
          </w:p>
        </w:tc>
      </w:tr>
    </w:tbl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Pr="002426DC" w:rsidRDefault="009D078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Pr="002426DC" w:rsidRDefault="009D078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Pr="002426DC" w:rsidRDefault="009D078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Pr="002426DC" w:rsidRDefault="009D078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0788" w:rsidRDefault="004966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D0788" w:rsidRDefault="009D0788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272"/>
              <w:rPr>
                <w:lang w:val="ru-RU"/>
              </w:rPr>
            </w:pP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</w:t>
            </w: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основные виды четырёхугольников, их элементы,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пользоваться их свойствами при решении геометрических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средней линии треугольн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признаки подобия треугольников в решении геометрических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</w:t>
            </w:r>
            <w:r>
              <w:rPr>
                <w:rFonts w:ascii="Times New Roman" w:hAnsi="Times New Roman"/>
                <w:color w:val="000000"/>
                <w:sz w:val="24"/>
              </w:rPr>
              <w:t>лученные умения в практических задачах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описанного четырёхугольника, применять свойства описанного четырёхугольника при решении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я и тригонометрии (пользуясь, где необходимо, калькулятором)</w:t>
            </w:r>
          </w:p>
        </w:tc>
      </w:tr>
    </w:tbl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Default="004966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D0788" w:rsidRDefault="009D0788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272"/>
              <w:rPr>
                <w:lang w:val="ru-RU"/>
              </w:rPr>
            </w:pP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адаптированной</w:t>
            </w: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геометрических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задачах. Уметь приводить примеры подобных фигур в окружающем мире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векторами, понимать их геометрический и физич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нахождения длин и углов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ять движения плоскости в простейших случаях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бходимо, калькулятором)</w:t>
            </w:r>
          </w:p>
        </w:tc>
      </w:tr>
    </w:tbl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Pr="002426DC" w:rsidRDefault="009D0788">
      <w:pPr>
        <w:rPr>
          <w:lang w:val="ru-RU"/>
        </w:rPr>
        <w:sectPr w:rsidR="009D0788" w:rsidRPr="002426DC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75700013"/>
    </w:p>
    <w:bookmarkEnd w:id="8"/>
    <w:p w:rsidR="009D0788" w:rsidRDefault="0049661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D0788" w:rsidRDefault="009D0788">
      <w:pPr>
        <w:spacing w:after="0"/>
        <w:ind w:left="120"/>
      </w:pPr>
    </w:p>
    <w:p w:rsidR="009D0788" w:rsidRDefault="004966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D0788" w:rsidRDefault="009D0788">
      <w:pPr>
        <w:spacing w:before="199" w:after="199" w:line="336" w:lineRule="auto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4"/>
        <w:gridCol w:w="8038"/>
      </w:tblGrid>
      <w:tr w:rsidR="009D0788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Биссектриса угла.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Ломаная, многоугольник. Параллельность и перпендикулярность прямых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биссект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риса, их свойства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параллельных прямых. Сумма углов треугольника.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Внешние углы треугольника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Default="004966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D0788" w:rsidRDefault="009D0788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5"/>
        <w:gridCol w:w="8037"/>
      </w:tblGrid>
      <w:tr w:rsidR="009D0788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 признаки и свойства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ов на клетчатой бумаге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45° и 60°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двух окружностей. Касание окружностей. Общие касательные к двум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окружностям</w:t>
            </w:r>
          </w:p>
        </w:tc>
      </w:tr>
    </w:tbl>
    <w:p w:rsidR="009D0788" w:rsidRPr="002426DC" w:rsidRDefault="009D0788">
      <w:pPr>
        <w:spacing w:after="0"/>
        <w:ind w:left="120"/>
        <w:rPr>
          <w:lang w:val="ru-RU"/>
        </w:rPr>
      </w:pPr>
    </w:p>
    <w:p w:rsidR="009D0788" w:rsidRDefault="004966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D0788" w:rsidRDefault="009D0788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6"/>
        <w:gridCol w:w="8296"/>
      </w:tblGrid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треугольников. Теорема косинусов и теорема синусов. Решение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 с использованием теоремы косинусов и теоремы синусов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ение векторов, применение для нахождения длин и углов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окружности. Градусная и радианная мера угла, вычисление длин дуг окружностей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9D0788" w:rsidRDefault="009D0788">
      <w:pPr>
        <w:spacing w:after="0"/>
        <w:ind w:left="120"/>
      </w:pPr>
    </w:p>
    <w:p w:rsidR="009D0788" w:rsidRDefault="009D0788">
      <w:pPr>
        <w:sectPr w:rsidR="009D0788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75700015"/>
    </w:p>
    <w:bookmarkEnd w:id="9"/>
    <w:p w:rsidR="009D0788" w:rsidRPr="002426DC" w:rsidRDefault="0049661E">
      <w:pPr>
        <w:spacing w:before="199" w:after="199" w:line="336" w:lineRule="auto"/>
        <w:ind w:left="120"/>
        <w:rPr>
          <w:lang w:val="ru-RU"/>
        </w:rPr>
      </w:pPr>
      <w:r w:rsidRPr="002426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МАТЕМАТИКЕ ТРЕБОВАНИЯ К РЕЗУЛЬТАТАМ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АДАПТИРОВАННОЙ </w:t>
      </w:r>
      <w:r w:rsidRPr="002426DC">
        <w:rPr>
          <w:rFonts w:ascii="Times New Roman" w:hAnsi="Times New Roman"/>
          <w:b/>
          <w:color w:val="000000"/>
          <w:sz w:val="28"/>
          <w:lang w:val="ru-RU"/>
        </w:rPr>
        <w:t>ОСНОВНОЙ ОБРАЗОВАТЕЛЬНОЙ ПРОГРАММЫ ОСНОВНОГО ОБЩЕГО ОБРАЗОВАНИЯ</w:t>
      </w:r>
    </w:p>
    <w:p w:rsidR="009D0788" w:rsidRPr="002426DC" w:rsidRDefault="009D078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/>
              <w:ind w:left="272"/>
              <w:rPr>
                <w:lang w:val="ru-RU"/>
              </w:rPr>
            </w:pP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адаптированной </w:t>
            </w:r>
            <w:bookmarkStart w:id="10" w:name="_GoBack"/>
            <w:bookmarkEnd w:id="10"/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</w:t>
            </w: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вной образовательной программы основного общего образования на основе ФГОС 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лять числа; умение делать прикидку и оценку результата вычислений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й, неравенств и систем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; умение выражать формулами зависимости между величинами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м числе задач из других учебных предметов и реальной жизни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многоугольник, треугольник, равнобедренный и равносторонний треугольники, прямоугольный треугольник,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ендикулярность прямых в окружающем мире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ра и площади многоугольников, длины окружности и площади круга, объ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ё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ин, расстояний, площадей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умение извлекать, интерпретировать и преобразовывать информацию, представленную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лениях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D0788" w:rsidRPr="002426DC" w:rsidRDefault="009D0788">
      <w:pPr>
        <w:rPr>
          <w:lang w:val="ru-RU"/>
        </w:rPr>
        <w:sectPr w:rsidR="009D0788" w:rsidRPr="002426DC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75700016"/>
    </w:p>
    <w:p w:rsidR="009D0788" w:rsidRPr="002426DC" w:rsidRDefault="0049661E">
      <w:pPr>
        <w:spacing w:before="199" w:after="199" w:line="336" w:lineRule="auto"/>
        <w:ind w:left="120"/>
        <w:rPr>
          <w:lang w:val="ru-RU"/>
        </w:rPr>
      </w:pPr>
      <w:bookmarkStart w:id="12" w:name="block-75700017"/>
      <w:bookmarkEnd w:id="11"/>
      <w:r w:rsidRPr="002426D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9D0788" w:rsidRPr="002426DC" w:rsidRDefault="009D078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5"/>
        <w:gridCol w:w="7999"/>
      </w:tblGrid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 w:rsidRPr="002426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и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both"/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</w:t>
            </w: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D0788" w:rsidRPr="002426DC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Pr="002426DC" w:rsidRDefault="0049661E">
            <w:pPr>
              <w:spacing w:after="0" w:line="360" w:lineRule="auto"/>
              <w:ind w:left="314"/>
              <w:rPr>
                <w:lang w:val="ru-RU"/>
              </w:rPr>
            </w:pPr>
            <w:r w:rsidRPr="00242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9D0788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D0788" w:rsidRDefault="004966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9D0788" w:rsidRDefault="009D0788">
      <w:pPr>
        <w:spacing w:after="0" w:line="336" w:lineRule="auto"/>
        <w:ind w:left="120"/>
      </w:pPr>
    </w:p>
    <w:bookmarkEnd w:id="12"/>
    <w:p w:rsidR="009D0788" w:rsidRDefault="009D0788"/>
    <w:sectPr w:rsidR="009D0788" w:rsidSect="009D0788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61E" w:rsidRDefault="0049661E">
      <w:pPr>
        <w:spacing w:line="240" w:lineRule="auto"/>
      </w:pPr>
      <w:r>
        <w:separator/>
      </w:r>
    </w:p>
  </w:endnote>
  <w:endnote w:type="continuationSeparator" w:id="1">
    <w:p w:rsidR="0049661E" w:rsidRDefault="004966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61E" w:rsidRDefault="0049661E">
      <w:pPr>
        <w:spacing w:after="0"/>
      </w:pPr>
      <w:r>
        <w:separator/>
      </w:r>
    </w:p>
  </w:footnote>
  <w:footnote w:type="continuationSeparator" w:id="1">
    <w:p w:rsidR="0049661E" w:rsidRDefault="0049661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0788"/>
    <w:rsid w:val="002426DC"/>
    <w:rsid w:val="0049661E"/>
    <w:rsid w:val="009D0788"/>
    <w:rsid w:val="59A83ECF"/>
    <w:rsid w:val="7A181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88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9D07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07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07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D078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D0788"/>
    <w:rPr>
      <w:i/>
      <w:iCs/>
    </w:rPr>
  </w:style>
  <w:style w:type="character" w:styleId="a4">
    <w:name w:val="Hyperlink"/>
    <w:basedOn w:val="a0"/>
    <w:uiPriority w:val="99"/>
    <w:unhideWhenUsed/>
    <w:qFormat/>
    <w:rsid w:val="009D0788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9D0788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9D07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9D0788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9D078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9D0788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9D07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9D0788"/>
  </w:style>
  <w:style w:type="character" w:customStyle="1" w:styleId="10">
    <w:name w:val="Заголовок 1 Знак"/>
    <w:basedOn w:val="a0"/>
    <w:link w:val="1"/>
    <w:uiPriority w:val="9"/>
    <w:qFormat/>
    <w:rsid w:val="009D07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9D07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9D07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9D07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9D07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9D07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12c" TargetMode="External"/><Relationship Id="rId7" Type="http://schemas.openxmlformats.org/officeDocument/2006/relationships/hyperlink" Target="https://m.edsoo.ru/7f415e2e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7e1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e18" TargetMode="External"/><Relationship Id="rId20" Type="http://schemas.openxmlformats.org/officeDocument/2006/relationships/hyperlink" Target="https://m.edsoo.ru/7f41a12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e2e" TargetMode="External"/><Relationship Id="rId24" Type="http://schemas.openxmlformats.org/officeDocument/2006/relationships/hyperlink" Target="https://m.edsoo.ru/7f41a12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10" Type="http://schemas.openxmlformats.org/officeDocument/2006/relationships/hyperlink" Target="https://m.edsoo.ru/7f415e2e" TargetMode="External"/><Relationship Id="rId19" Type="http://schemas.openxmlformats.org/officeDocument/2006/relationships/hyperlink" Target="https://m.edsoo.ru/7f41a1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4" Type="http://schemas.openxmlformats.org/officeDocument/2006/relationships/hyperlink" Target="https://m.edsoo.ru/7f417e18" TargetMode="External"/><Relationship Id="rId22" Type="http://schemas.openxmlformats.org/officeDocument/2006/relationships/hyperlink" Target="https://m.edsoo.ru/7f41a12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6312</Words>
  <Characters>35980</Characters>
  <Application>Microsoft Office Word</Application>
  <DocSecurity>0</DocSecurity>
  <Lines>299</Lines>
  <Paragraphs>84</Paragraphs>
  <ScaleCrop>false</ScaleCrop>
  <Company>Microsoft</Company>
  <LinksUpToDate>false</LinksUpToDate>
  <CharactersWithSpaces>42208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2025-09-28T06:21:00Z</dcterms:created>
  <dcterms:modified xsi:type="dcterms:W3CDTF">2025-09-30T17:29:00Z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DC2725F4D5CC43CEA8D41F19F6979399_12</vt:lpwstr>
  </property>
</Properties>
</file>